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2098312" name="fa46f270-0f96-11f0-8368-db2f8eb174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164503" name="fa46f270-0f96-11f0-8368-db2f8eb1740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6614330" name="a8005dc0-0f97-11f0-b13e-21d3727227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537852" name="a8005dc0-0f97-11f0-b13e-21d37272270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1687307" name="caa821a0-0f97-11f0-b0f4-1f1db32435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036834" name="caa821a0-0f97-11f0-b0f4-1f1db324359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6825042" name="f4b709c0-0f97-11f0-9794-d996d32ba3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160357" name="f4b709c0-0f97-11f0-9794-d996d32ba3c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schwarzer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7934150" name="4efffbd0-0f98-11f0-b219-85f0961583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737882" name="4efffbd0-0f98-11f0-b219-85f09615838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0637981" name="80b274f0-0f98-11f0-bac4-31bb2d43b8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43679" name="80b274f0-0f98-11f0-bac4-31bb2d43b86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9191003" name="1aee4080-0f99-11f0-b474-dd13c08388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715108" name="1aee4080-0f99-11f0-b474-dd13c08388d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2-1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3360052" name="694ee110-0f9b-11f0-9da9-1796e557bd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867936" name="694ee110-0f9b-11f0-9da9-1796e557bd4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2-1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5324196" name="8a6640f0-0f9b-11f0-bafb-5f558e4132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960614" name="8a6640f0-0f9b-11f0-bafb-5f558e41328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1- 2.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9045993" name="b63bb840-0f9b-11f0-b820-ff56dfcf26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513604" name="b63bb840-0f9b-11f0-b820-ff56dfcf26d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1- 2.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2653755" name="da7d5600-0f9b-11f0-8d1b-3b1cea0acb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973239" name="da7d5600-0f9b-11f0-8d1b-3b1cea0acb3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7619496" name="a5b0af20-0f9c-11f0-8a2c-4b25218390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129543" name="a5b0af20-0f9c-11f0-8a2c-4b252183900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9000246" name="c9cb15d0-0f9c-11f0-96de-53dfa1ba1b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574501" name="c9cb15d0-0f9c-11f0-96de-53dfa1ba1b8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2170873" name="e59d4710-0f9c-11f0-a12c-3901c72656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34460" name="e59d4710-0f9c-11f0-a12c-3901c726563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6358896" name="f551f7f0-0f9c-11f0-b31d-0323ea2cad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612770" name="f551f7f0-0f9c-11f0-b31d-0323ea2cad1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5018785" name="c229d950-0f9d-11f0-8da3-21dbe92b16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21260" name="c229d950-0f9d-11f0-8da3-21dbe92b16b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1186818" name="661e3330-0f9e-11f0-bdbe-df223b0a40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442379" name="661e3330-0f9e-11f0-bdbe-df223b0a401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4227560" name="7cc57490-0f9e-11f0-9105-f311ac9e3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490414" name="7cc57490-0f9e-11f0-9105-f311ac9e35d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2.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2096337" name="47411670-0f9f-11f0-a0f9-3522e41ba7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567830" name="47411670-0f9f-11f0-a0f9-3522e41ba70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1111286" name="69d6b1e0-0f9f-11f0-8a44-b78b152b54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469663" name="69d6b1e0-0f9f-11f0-8a44-b78b152b548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7306305" name="37d23640-0fa1-11f0-91d9-87ec4dcc05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899160" name="37d23640-0fa1-11f0-91d9-87ec4dcc058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5423575" name="4b158c20-0fa1-11f0-a2e1-f5f67fdcbd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823583" name="4b158c20-0fa1-11f0-a2e1-f5f67fdcbdb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2848648" name="61a797d0-0fa1-11f0-a05a-05e478635a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291441" name="61a797d0-0fa1-11f0-a05a-05e478635ab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8028830" name="7248f2a0-0fa1-11f0-8dc0-7ba50cbce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758632" name="7248f2a0-0fa1-11f0-8dc0-7ba50cbce27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3454749" name="880c3ca0-0fa1-11f0-aca8-57dca4910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852373" name="880c3ca0-0fa1-11f0-aca8-57dca4910a0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2545701" name="f23f6e80-0fa1-11f0-a9d0-ef9b8a783a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11243" name="f23f6e80-0fa1-11f0-a9d0-ef9b8a783af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 - Estrich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6470478" name="05068f80-0fa2-11f0-a30a-b3ab9de6df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837687" name="05068f80-0fa2-11f0-a30a-b3ab9de6df0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6783218" name="53b19c00-0fa3-11f0-b375-c1635f096e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021641" name="53b19c00-0fa3-11f0-b375-c1635f096e8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Milchgasse 14, 5000 Aarau  </w:t>
          </w:r>
        </w:p>
        <w:p>
          <w:pPr>
            <w:spacing w:before="0" w:after="0"/>
          </w:pPr>
          <w:r>
            <w:t>229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